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BB8A8F" w14:textId="43A4123D" w:rsidR="00660E7B" w:rsidRDefault="00630687">
      <w:pPr>
        <w:pStyle w:val="Pavadinimas"/>
      </w:pPr>
      <w:proofErr w:type="spellStart"/>
      <w:r>
        <w:t>Gramatikos</w:t>
      </w:r>
      <w:proofErr w:type="spellEnd"/>
      <w:r>
        <w:t xml:space="preserve"> </w:t>
      </w:r>
      <w:proofErr w:type="spellStart"/>
      <w:r>
        <w:t>sode</w:t>
      </w:r>
      <w:proofErr w:type="spellEnd"/>
    </w:p>
    <w:tbl>
      <w:tblPr>
        <w:tblStyle w:val="Lentelstinklelis"/>
        <w:tblW w:w="9180" w:type="dxa"/>
        <w:tblLook w:val="04A0" w:firstRow="1" w:lastRow="0" w:firstColumn="1" w:lastColumn="0" w:noHBand="0" w:noVBand="1"/>
      </w:tblPr>
      <w:tblGrid>
        <w:gridCol w:w="3026"/>
        <w:gridCol w:w="2504"/>
        <w:gridCol w:w="3650"/>
      </w:tblGrid>
      <w:tr w:rsidR="00660E7B" w:rsidRPr="00515762" w14:paraId="2029D722" w14:textId="77777777" w:rsidTr="00515762">
        <w:tc>
          <w:tcPr>
            <w:tcW w:w="3026" w:type="dxa"/>
          </w:tcPr>
          <w:p w14:paraId="0D2843E1" w14:textId="1A41C4F6" w:rsidR="00660E7B" w:rsidRPr="00515762" w:rsidRDefault="00000000">
            <w:pPr>
              <w:rPr>
                <w:sz w:val="56"/>
                <w:szCs w:val="56"/>
              </w:rPr>
            </w:pPr>
            <w:proofErr w:type="spellStart"/>
            <w:r w:rsidRPr="00515762">
              <w:rPr>
                <w:sz w:val="56"/>
                <w:szCs w:val="56"/>
              </w:rPr>
              <w:t>li</w:t>
            </w:r>
            <w:r w:rsidR="00515762">
              <w:rPr>
                <w:sz w:val="56"/>
                <w:szCs w:val="56"/>
              </w:rPr>
              <w:t>ep</w:t>
            </w:r>
            <w:r w:rsidRPr="00515762">
              <w:rPr>
                <w:sz w:val="56"/>
                <w:szCs w:val="56"/>
              </w:rPr>
              <w:t>a</w:t>
            </w:r>
            <w:proofErr w:type="spellEnd"/>
          </w:p>
        </w:tc>
        <w:tc>
          <w:tcPr>
            <w:tcW w:w="2504" w:type="dxa"/>
          </w:tcPr>
          <w:p w14:paraId="5CC0B733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miškas</w:t>
            </w:r>
          </w:p>
        </w:tc>
        <w:tc>
          <w:tcPr>
            <w:tcW w:w="3650" w:type="dxa"/>
          </w:tcPr>
          <w:p w14:paraId="6840FCA9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saldus</w:t>
            </w:r>
          </w:p>
        </w:tc>
      </w:tr>
      <w:tr w:rsidR="00660E7B" w:rsidRPr="00515762" w14:paraId="661B674C" w14:textId="77777777" w:rsidTr="00515762">
        <w:tc>
          <w:tcPr>
            <w:tcW w:w="3026" w:type="dxa"/>
          </w:tcPr>
          <w:p w14:paraId="002EF0DF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popierius</w:t>
            </w:r>
          </w:p>
        </w:tc>
        <w:tc>
          <w:tcPr>
            <w:tcW w:w="2504" w:type="dxa"/>
          </w:tcPr>
          <w:p w14:paraId="23DB535C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kėdė</w:t>
            </w:r>
          </w:p>
        </w:tc>
        <w:tc>
          <w:tcPr>
            <w:tcW w:w="3650" w:type="dxa"/>
          </w:tcPr>
          <w:p w14:paraId="3019BAA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siauras</w:t>
            </w:r>
          </w:p>
        </w:tc>
      </w:tr>
      <w:tr w:rsidR="00660E7B" w:rsidRPr="00515762" w14:paraId="77DA9356" w14:textId="77777777" w:rsidTr="00515762">
        <w:tc>
          <w:tcPr>
            <w:tcW w:w="3026" w:type="dxa"/>
          </w:tcPr>
          <w:p w14:paraId="4456B064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ledas</w:t>
            </w:r>
          </w:p>
        </w:tc>
        <w:tc>
          <w:tcPr>
            <w:tcW w:w="2504" w:type="dxa"/>
          </w:tcPr>
          <w:p w14:paraId="4CB9C7BD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sodas</w:t>
            </w:r>
          </w:p>
        </w:tc>
        <w:tc>
          <w:tcPr>
            <w:tcW w:w="3650" w:type="dxa"/>
          </w:tcPr>
          <w:p w14:paraId="0E308E95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ilsisi</w:t>
            </w:r>
          </w:p>
        </w:tc>
      </w:tr>
      <w:tr w:rsidR="00660E7B" w:rsidRPr="00515762" w14:paraId="5A4B7F94" w14:textId="77777777" w:rsidTr="00515762">
        <w:tc>
          <w:tcPr>
            <w:tcW w:w="3026" w:type="dxa"/>
          </w:tcPr>
          <w:p w14:paraId="175346B3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tingus</w:t>
            </w:r>
          </w:p>
        </w:tc>
        <w:tc>
          <w:tcPr>
            <w:tcW w:w="2504" w:type="dxa"/>
          </w:tcPr>
          <w:p w14:paraId="70CC0FA0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švarus</w:t>
            </w:r>
          </w:p>
        </w:tc>
        <w:tc>
          <w:tcPr>
            <w:tcW w:w="3650" w:type="dxa"/>
          </w:tcPr>
          <w:p w14:paraId="5F805BB8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geria</w:t>
            </w:r>
          </w:p>
        </w:tc>
      </w:tr>
      <w:tr w:rsidR="00660E7B" w:rsidRPr="00515762" w14:paraId="44C370C2" w14:textId="77777777" w:rsidTr="00515762">
        <w:tc>
          <w:tcPr>
            <w:tcW w:w="3026" w:type="dxa"/>
          </w:tcPr>
          <w:p w14:paraId="1D6A3386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rašo</w:t>
            </w:r>
          </w:p>
        </w:tc>
        <w:tc>
          <w:tcPr>
            <w:tcW w:w="2504" w:type="dxa"/>
          </w:tcPr>
          <w:p w14:paraId="0E475E98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laivas</w:t>
            </w:r>
          </w:p>
        </w:tc>
        <w:tc>
          <w:tcPr>
            <w:tcW w:w="3650" w:type="dxa"/>
          </w:tcPr>
          <w:p w14:paraId="6304A88F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raudonas</w:t>
            </w:r>
          </w:p>
        </w:tc>
      </w:tr>
      <w:tr w:rsidR="00660E7B" w:rsidRPr="00515762" w14:paraId="0B94E2F9" w14:textId="77777777" w:rsidTr="00515762">
        <w:tc>
          <w:tcPr>
            <w:tcW w:w="3026" w:type="dxa"/>
          </w:tcPr>
          <w:p w14:paraId="18C99127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ramus</w:t>
            </w:r>
          </w:p>
        </w:tc>
        <w:tc>
          <w:tcPr>
            <w:tcW w:w="2504" w:type="dxa"/>
          </w:tcPr>
          <w:p w14:paraId="07D2545F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rūgštus</w:t>
            </w:r>
          </w:p>
        </w:tc>
        <w:tc>
          <w:tcPr>
            <w:tcW w:w="3650" w:type="dxa"/>
          </w:tcPr>
          <w:p w14:paraId="2AFB73C4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triukšmingas</w:t>
            </w:r>
          </w:p>
        </w:tc>
      </w:tr>
      <w:tr w:rsidR="00660E7B" w:rsidRPr="00515762" w14:paraId="0B175983" w14:textId="77777777" w:rsidTr="00515762">
        <w:tc>
          <w:tcPr>
            <w:tcW w:w="3026" w:type="dxa"/>
          </w:tcPr>
          <w:p w14:paraId="69D429D8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purvinas</w:t>
            </w:r>
          </w:p>
        </w:tc>
        <w:tc>
          <w:tcPr>
            <w:tcW w:w="2504" w:type="dxa"/>
          </w:tcPr>
          <w:p w14:paraId="0B5636F0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šoka</w:t>
            </w:r>
          </w:p>
        </w:tc>
        <w:tc>
          <w:tcPr>
            <w:tcW w:w="3650" w:type="dxa"/>
          </w:tcPr>
          <w:p w14:paraId="05864525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juodas</w:t>
            </w:r>
          </w:p>
        </w:tc>
      </w:tr>
      <w:tr w:rsidR="00660E7B" w:rsidRPr="00515762" w14:paraId="5ACFC9C9" w14:textId="77777777" w:rsidTr="00515762">
        <w:tc>
          <w:tcPr>
            <w:tcW w:w="3026" w:type="dxa"/>
          </w:tcPr>
          <w:p w14:paraId="19D1AB7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piešia</w:t>
            </w:r>
          </w:p>
        </w:tc>
        <w:tc>
          <w:tcPr>
            <w:tcW w:w="2504" w:type="dxa"/>
          </w:tcPr>
          <w:p w14:paraId="1BACBD65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miestas</w:t>
            </w:r>
          </w:p>
        </w:tc>
        <w:tc>
          <w:tcPr>
            <w:tcW w:w="3650" w:type="dxa"/>
          </w:tcPr>
          <w:p w14:paraId="4CEA7D25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keliasi</w:t>
            </w:r>
          </w:p>
        </w:tc>
      </w:tr>
      <w:tr w:rsidR="00660E7B" w:rsidRPr="00515762" w14:paraId="7F4B1535" w14:textId="77777777" w:rsidTr="00515762">
        <w:tc>
          <w:tcPr>
            <w:tcW w:w="3026" w:type="dxa"/>
          </w:tcPr>
          <w:p w14:paraId="707CF996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upė</w:t>
            </w:r>
          </w:p>
        </w:tc>
        <w:tc>
          <w:tcPr>
            <w:tcW w:w="2504" w:type="dxa"/>
          </w:tcPr>
          <w:p w14:paraId="057FD9F8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žemas</w:t>
            </w:r>
          </w:p>
        </w:tc>
        <w:tc>
          <w:tcPr>
            <w:tcW w:w="3650" w:type="dxa"/>
          </w:tcPr>
          <w:p w14:paraId="14D9B6EB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sėdi</w:t>
            </w:r>
          </w:p>
        </w:tc>
      </w:tr>
      <w:tr w:rsidR="00660E7B" w:rsidRPr="00515762" w14:paraId="50B9F081" w14:textId="77777777" w:rsidTr="00515762">
        <w:tc>
          <w:tcPr>
            <w:tcW w:w="3026" w:type="dxa"/>
          </w:tcPr>
          <w:p w14:paraId="7E798929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eina</w:t>
            </w:r>
          </w:p>
        </w:tc>
        <w:tc>
          <w:tcPr>
            <w:tcW w:w="2504" w:type="dxa"/>
          </w:tcPr>
          <w:p w14:paraId="178FF44A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minkštas</w:t>
            </w:r>
          </w:p>
        </w:tc>
        <w:tc>
          <w:tcPr>
            <w:tcW w:w="3650" w:type="dxa"/>
          </w:tcPr>
          <w:p w14:paraId="089B813F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langas</w:t>
            </w:r>
          </w:p>
        </w:tc>
      </w:tr>
      <w:tr w:rsidR="00660E7B" w:rsidRPr="00515762" w14:paraId="1D7E8CAD" w14:textId="77777777" w:rsidTr="00515762">
        <w:tc>
          <w:tcPr>
            <w:tcW w:w="3026" w:type="dxa"/>
          </w:tcPr>
          <w:p w14:paraId="084C5B8F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dainuoja</w:t>
            </w:r>
          </w:p>
        </w:tc>
        <w:tc>
          <w:tcPr>
            <w:tcW w:w="2504" w:type="dxa"/>
          </w:tcPr>
          <w:p w14:paraId="7461367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sniegas</w:t>
            </w:r>
          </w:p>
        </w:tc>
        <w:tc>
          <w:tcPr>
            <w:tcW w:w="3650" w:type="dxa"/>
          </w:tcPr>
          <w:p w14:paraId="50746CCB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linksmas</w:t>
            </w:r>
          </w:p>
        </w:tc>
      </w:tr>
      <w:tr w:rsidR="00660E7B" w:rsidRPr="00515762" w14:paraId="7D7BF6C4" w14:textId="77777777" w:rsidTr="00515762">
        <w:tc>
          <w:tcPr>
            <w:tcW w:w="3026" w:type="dxa"/>
          </w:tcPr>
          <w:p w14:paraId="1AE79607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važiuoja</w:t>
            </w:r>
          </w:p>
        </w:tc>
        <w:tc>
          <w:tcPr>
            <w:tcW w:w="2504" w:type="dxa"/>
          </w:tcPr>
          <w:p w14:paraId="41734177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aukštas</w:t>
            </w:r>
          </w:p>
        </w:tc>
        <w:tc>
          <w:tcPr>
            <w:tcW w:w="3650" w:type="dxa"/>
          </w:tcPr>
          <w:p w14:paraId="7DA35189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knyga</w:t>
            </w:r>
          </w:p>
        </w:tc>
      </w:tr>
      <w:tr w:rsidR="00660E7B" w:rsidRPr="00515762" w14:paraId="765E67EE" w14:textId="77777777" w:rsidTr="00515762">
        <w:tc>
          <w:tcPr>
            <w:tcW w:w="3026" w:type="dxa"/>
          </w:tcPr>
          <w:p w14:paraId="17B6C31A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stalas</w:t>
            </w:r>
          </w:p>
        </w:tc>
        <w:tc>
          <w:tcPr>
            <w:tcW w:w="2504" w:type="dxa"/>
          </w:tcPr>
          <w:p w14:paraId="596786B3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šaltas</w:t>
            </w:r>
          </w:p>
        </w:tc>
        <w:tc>
          <w:tcPr>
            <w:tcW w:w="3650" w:type="dxa"/>
          </w:tcPr>
          <w:p w14:paraId="73A75B17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skaito</w:t>
            </w:r>
          </w:p>
        </w:tc>
      </w:tr>
      <w:tr w:rsidR="00660E7B" w:rsidRPr="00515762" w14:paraId="41AF9F57" w14:textId="77777777" w:rsidTr="00515762">
        <w:tc>
          <w:tcPr>
            <w:tcW w:w="3026" w:type="dxa"/>
          </w:tcPr>
          <w:p w14:paraId="1EC608E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pieva</w:t>
            </w:r>
          </w:p>
        </w:tc>
        <w:tc>
          <w:tcPr>
            <w:tcW w:w="2504" w:type="dxa"/>
          </w:tcPr>
          <w:p w14:paraId="2E51427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gražus</w:t>
            </w:r>
          </w:p>
        </w:tc>
        <w:tc>
          <w:tcPr>
            <w:tcW w:w="3650" w:type="dxa"/>
          </w:tcPr>
          <w:p w14:paraId="7E709FCE" w14:textId="682DCA03" w:rsidR="00660E7B" w:rsidRPr="00515762" w:rsidRDefault="00000000">
            <w:pPr>
              <w:rPr>
                <w:sz w:val="56"/>
                <w:szCs w:val="56"/>
              </w:rPr>
            </w:pPr>
            <w:proofErr w:type="spellStart"/>
            <w:r w:rsidRPr="00515762">
              <w:rPr>
                <w:sz w:val="56"/>
                <w:szCs w:val="56"/>
              </w:rPr>
              <w:t>sausra</w:t>
            </w:r>
            <w:proofErr w:type="spellEnd"/>
          </w:p>
        </w:tc>
      </w:tr>
      <w:tr w:rsidR="00660E7B" w:rsidRPr="00515762" w14:paraId="35D7A5C8" w14:textId="77777777" w:rsidTr="00515762">
        <w:tc>
          <w:tcPr>
            <w:tcW w:w="3026" w:type="dxa"/>
          </w:tcPr>
          <w:p w14:paraId="0980B00A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mojuoja</w:t>
            </w:r>
          </w:p>
        </w:tc>
        <w:tc>
          <w:tcPr>
            <w:tcW w:w="2504" w:type="dxa"/>
          </w:tcPr>
          <w:p w14:paraId="28EE2489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gėlė</w:t>
            </w:r>
          </w:p>
        </w:tc>
        <w:tc>
          <w:tcPr>
            <w:tcW w:w="3650" w:type="dxa"/>
          </w:tcPr>
          <w:p w14:paraId="52FC5863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šaukia</w:t>
            </w:r>
          </w:p>
        </w:tc>
      </w:tr>
      <w:tr w:rsidR="00660E7B" w:rsidRPr="00515762" w14:paraId="57B178EA" w14:textId="77777777" w:rsidTr="00515762">
        <w:tc>
          <w:tcPr>
            <w:tcW w:w="3026" w:type="dxa"/>
          </w:tcPr>
          <w:p w14:paraId="2CFFBF00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medis</w:t>
            </w:r>
          </w:p>
        </w:tc>
        <w:tc>
          <w:tcPr>
            <w:tcW w:w="2504" w:type="dxa"/>
          </w:tcPr>
          <w:p w14:paraId="6A4F3891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juokiasi</w:t>
            </w:r>
          </w:p>
        </w:tc>
        <w:tc>
          <w:tcPr>
            <w:tcW w:w="3650" w:type="dxa"/>
          </w:tcPr>
          <w:p w14:paraId="7C39FD25" w14:textId="3A3A1CED" w:rsidR="00660E7B" w:rsidRPr="00515762" w:rsidRDefault="00000000">
            <w:pPr>
              <w:rPr>
                <w:sz w:val="56"/>
                <w:szCs w:val="56"/>
              </w:rPr>
            </w:pPr>
            <w:proofErr w:type="spellStart"/>
            <w:r w:rsidRPr="00515762">
              <w:rPr>
                <w:sz w:val="56"/>
                <w:szCs w:val="56"/>
              </w:rPr>
              <w:t>saul</w:t>
            </w:r>
            <w:r w:rsidR="00515762">
              <w:rPr>
                <w:sz w:val="56"/>
                <w:szCs w:val="56"/>
              </w:rPr>
              <w:t>ė</w:t>
            </w:r>
            <w:proofErr w:type="spellEnd"/>
          </w:p>
        </w:tc>
      </w:tr>
      <w:tr w:rsidR="00660E7B" w:rsidRPr="00515762" w14:paraId="7712E070" w14:textId="77777777" w:rsidTr="00515762">
        <w:tc>
          <w:tcPr>
            <w:tcW w:w="3026" w:type="dxa"/>
          </w:tcPr>
          <w:p w14:paraId="4E78883E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verkia</w:t>
            </w:r>
          </w:p>
        </w:tc>
        <w:tc>
          <w:tcPr>
            <w:tcW w:w="2504" w:type="dxa"/>
          </w:tcPr>
          <w:p w14:paraId="010F8732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meta</w:t>
            </w:r>
          </w:p>
        </w:tc>
        <w:tc>
          <w:tcPr>
            <w:tcW w:w="3650" w:type="dxa"/>
          </w:tcPr>
          <w:p w14:paraId="4BC24661" w14:textId="77777777" w:rsidR="00660E7B" w:rsidRPr="00515762" w:rsidRDefault="00000000">
            <w:pPr>
              <w:rPr>
                <w:sz w:val="56"/>
                <w:szCs w:val="56"/>
              </w:rPr>
            </w:pPr>
            <w:r w:rsidRPr="00515762">
              <w:rPr>
                <w:sz w:val="56"/>
                <w:szCs w:val="56"/>
              </w:rPr>
              <w:t>žiūri</w:t>
            </w:r>
          </w:p>
        </w:tc>
      </w:tr>
    </w:tbl>
    <w:p w14:paraId="628F1642" w14:textId="4629E898" w:rsidR="0023511D" w:rsidRPr="00515762" w:rsidRDefault="00630687" w:rsidP="00630687">
      <w:pPr>
        <w:rPr>
          <w:sz w:val="56"/>
          <w:szCs w:val="56"/>
        </w:rPr>
      </w:pPr>
      <w:r>
        <w:rPr>
          <w:noProof/>
          <w:sz w:val="56"/>
          <w:szCs w:val="56"/>
        </w:rPr>
        <w:lastRenderedPageBreak/>
        <w:drawing>
          <wp:inline distT="0" distB="0" distL="0" distR="0" wp14:anchorId="2B7F89ED" wp14:editId="1202F063">
            <wp:extent cx="7315200" cy="5486400"/>
            <wp:effectExtent l="0" t="0" r="0" b="0"/>
            <wp:docPr id="52199361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993612" name="Paveikslėlis 52199361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1520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56"/>
          <w:szCs w:val="56"/>
        </w:rPr>
        <w:lastRenderedPageBreak/>
        <w:drawing>
          <wp:inline distT="0" distB="0" distL="0" distR="0" wp14:anchorId="0E01623A" wp14:editId="50CCFBF0">
            <wp:extent cx="6563360" cy="4922520"/>
            <wp:effectExtent l="1270" t="0" r="0" b="0"/>
            <wp:docPr id="213056841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68414" name="Paveikslėlis 213056841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63360" cy="492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511D" w:rsidRPr="00515762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raassunumeriai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raassunumeriai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raassuenkleliai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raassuenkleliai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raassunumeriai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raassuenkleliai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203782615">
    <w:abstractNumId w:val="8"/>
  </w:num>
  <w:num w:numId="2" w16cid:durableId="1163621863">
    <w:abstractNumId w:val="6"/>
  </w:num>
  <w:num w:numId="3" w16cid:durableId="114060830">
    <w:abstractNumId w:val="5"/>
  </w:num>
  <w:num w:numId="4" w16cid:durableId="387606113">
    <w:abstractNumId w:val="4"/>
  </w:num>
  <w:num w:numId="5" w16cid:durableId="667443308">
    <w:abstractNumId w:val="7"/>
  </w:num>
  <w:num w:numId="6" w16cid:durableId="1099910398">
    <w:abstractNumId w:val="3"/>
  </w:num>
  <w:num w:numId="7" w16cid:durableId="492840894">
    <w:abstractNumId w:val="2"/>
  </w:num>
  <w:num w:numId="8" w16cid:durableId="1757558715">
    <w:abstractNumId w:val="1"/>
  </w:num>
  <w:num w:numId="9" w16cid:durableId="3895784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3511D"/>
    <w:rsid w:val="0029639D"/>
    <w:rsid w:val="00326F90"/>
    <w:rsid w:val="00357F13"/>
    <w:rsid w:val="003A5C28"/>
    <w:rsid w:val="00515762"/>
    <w:rsid w:val="00630687"/>
    <w:rsid w:val="00660E7B"/>
    <w:rsid w:val="00AA1D8D"/>
    <w:rsid w:val="00B47730"/>
    <w:rsid w:val="00CB0664"/>
    <w:rsid w:val="00E729D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F09ED1"/>
  <w14:defaultImageDpi w14:val="300"/>
  <w15:docId w15:val="{A91A40BA-B8F6-4E31-9F50-C6F8059F05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C693F"/>
  </w:style>
  <w:style w:type="paragraph" w:styleId="Antrat1">
    <w:name w:val="heading 1"/>
    <w:basedOn w:val="prastasis"/>
    <w:next w:val="prastasis"/>
    <w:link w:val="Antrat1Diagrama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ntrat3">
    <w:name w:val="heading 3"/>
    <w:basedOn w:val="prastasis"/>
    <w:next w:val="prastasis"/>
    <w:link w:val="Antrat3Diagrama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618BF"/>
  </w:style>
  <w:style w:type="paragraph" w:styleId="Porat">
    <w:name w:val="footer"/>
    <w:basedOn w:val="prastasis"/>
    <w:link w:val="PoratDiagrama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618BF"/>
  </w:style>
  <w:style w:type="paragraph" w:styleId="Betarp">
    <w:name w:val="No Spacing"/>
    <w:uiPriority w:val="1"/>
    <w:qFormat/>
    <w:rsid w:val="00FC693F"/>
    <w:pPr>
      <w:spacing w:after="0" w:line="240" w:lineRule="auto"/>
    </w:pPr>
  </w:style>
  <w:style w:type="character" w:customStyle="1" w:styleId="Antrat1Diagrama">
    <w:name w:val="Antraštė 1 Diagrama"/>
    <w:basedOn w:val="Numatytasispastraiposriftas"/>
    <w:link w:val="Antrat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ntrat3Diagrama">
    <w:name w:val="Antraštė 3 Diagrama"/>
    <w:basedOn w:val="Numatytasispastraiposriftas"/>
    <w:link w:val="Antrat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Sraopastraipa">
    <w:name w:val="List Paragraph"/>
    <w:basedOn w:val="prastasis"/>
    <w:uiPriority w:val="34"/>
    <w:qFormat/>
    <w:rsid w:val="00FC693F"/>
    <w:pPr>
      <w:ind w:left="720"/>
      <w:contextualSpacing/>
    </w:pPr>
  </w:style>
  <w:style w:type="paragraph" w:styleId="Pagrindinistekstas">
    <w:name w:val="Body Text"/>
    <w:basedOn w:val="prastasis"/>
    <w:link w:val="PagrindinistekstasDiagrama"/>
    <w:uiPriority w:val="99"/>
    <w:unhideWhenUsed/>
    <w:rsid w:val="00AA1D8D"/>
    <w:pPr>
      <w:spacing w:after="120"/>
    </w:p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rsid w:val="00AA1D8D"/>
  </w:style>
  <w:style w:type="paragraph" w:styleId="Pagrindinistekstas2">
    <w:name w:val="Body Text 2"/>
    <w:basedOn w:val="prastasis"/>
    <w:link w:val="Pagrindinistekstas2Diagrama"/>
    <w:uiPriority w:val="99"/>
    <w:unhideWhenUsed/>
    <w:rsid w:val="00AA1D8D"/>
    <w:pPr>
      <w:spacing w:after="120" w:line="480" w:lineRule="auto"/>
    </w:pPr>
  </w:style>
  <w:style w:type="character" w:customStyle="1" w:styleId="Pagrindinistekstas2Diagrama">
    <w:name w:val="Pagrindinis tekstas 2 Diagrama"/>
    <w:basedOn w:val="Numatytasispastraiposriftas"/>
    <w:link w:val="Pagrindinistekstas2"/>
    <w:uiPriority w:val="99"/>
    <w:rsid w:val="00AA1D8D"/>
  </w:style>
  <w:style w:type="paragraph" w:styleId="Pagrindinistekstas3">
    <w:name w:val="Body Text 3"/>
    <w:basedOn w:val="prastasis"/>
    <w:link w:val="Pagrindinistekstas3Diagrama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Pagrindinistekstas3Diagrama">
    <w:name w:val="Pagrindinis tekstas 3 Diagrama"/>
    <w:basedOn w:val="Numatytasispastraiposriftas"/>
    <w:link w:val="Pagrindinistekstas3"/>
    <w:uiPriority w:val="99"/>
    <w:rsid w:val="00AA1D8D"/>
    <w:rPr>
      <w:sz w:val="16"/>
      <w:szCs w:val="16"/>
    </w:rPr>
  </w:style>
  <w:style w:type="paragraph" w:styleId="Sraas">
    <w:name w:val="List"/>
    <w:basedOn w:val="prastasis"/>
    <w:uiPriority w:val="99"/>
    <w:unhideWhenUsed/>
    <w:rsid w:val="00AA1D8D"/>
    <w:pPr>
      <w:ind w:left="360" w:hanging="360"/>
      <w:contextualSpacing/>
    </w:pPr>
  </w:style>
  <w:style w:type="paragraph" w:styleId="Sraas2">
    <w:name w:val="List 2"/>
    <w:basedOn w:val="prastasis"/>
    <w:uiPriority w:val="99"/>
    <w:unhideWhenUsed/>
    <w:rsid w:val="00326F90"/>
    <w:pPr>
      <w:ind w:left="720" w:hanging="360"/>
      <w:contextualSpacing/>
    </w:pPr>
  </w:style>
  <w:style w:type="paragraph" w:styleId="Sraas3">
    <w:name w:val="List 3"/>
    <w:basedOn w:val="prastasis"/>
    <w:uiPriority w:val="99"/>
    <w:unhideWhenUsed/>
    <w:rsid w:val="00326F90"/>
    <w:pPr>
      <w:ind w:left="1080" w:hanging="360"/>
      <w:contextualSpacing/>
    </w:pPr>
  </w:style>
  <w:style w:type="paragraph" w:styleId="Sraassuenkleliais">
    <w:name w:val="List Bullet"/>
    <w:basedOn w:val="prastasis"/>
    <w:uiPriority w:val="99"/>
    <w:unhideWhenUsed/>
    <w:rsid w:val="00326F90"/>
    <w:pPr>
      <w:numPr>
        <w:numId w:val="1"/>
      </w:numPr>
      <w:contextualSpacing/>
    </w:pPr>
  </w:style>
  <w:style w:type="paragraph" w:styleId="Sraassuenkleliais2">
    <w:name w:val="List Bullet 2"/>
    <w:basedOn w:val="prastasis"/>
    <w:uiPriority w:val="99"/>
    <w:unhideWhenUsed/>
    <w:rsid w:val="00326F90"/>
    <w:pPr>
      <w:numPr>
        <w:numId w:val="2"/>
      </w:numPr>
      <w:contextualSpacing/>
    </w:pPr>
  </w:style>
  <w:style w:type="paragraph" w:styleId="Sraassuenkleliais3">
    <w:name w:val="List Bullet 3"/>
    <w:basedOn w:val="prastasis"/>
    <w:uiPriority w:val="99"/>
    <w:unhideWhenUsed/>
    <w:rsid w:val="00326F90"/>
    <w:pPr>
      <w:numPr>
        <w:numId w:val="3"/>
      </w:numPr>
      <w:contextualSpacing/>
    </w:pPr>
  </w:style>
  <w:style w:type="paragraph" w:styleId="Sraassunumeriais">
    <w:name w:val="List Number"/>
    <w:basedOn w:val="prastasis"/>
    <w:uiPriority w:val="99"/>
    <w:unhideWhenUsed/>
    <w:rsid w:val="00326F90"/>
    <w:pPr>
      <w:numPr>
        <w:numId w:val="5"/>
      </w:numPr>
      <w:contextualSpacing/>
    </w:pPr>
  </w:style>
  <w:style w:type="paragraph" w:styleId="Sraassunumeriais2">
    <w:name w:val="List Number 2"/>
    <w:basedOn w:val="prastasis"/>
    <w:uiPriority w:val="99"/>
    <w:unhideWhenUsed/>
    <w:rsid w:val="0029639D"/>
    <w:pPr>
      <w:numPr>
        <w:numId w:val="6"/>
      </w:numPr>
      <w:contextualSpacing/>
    </w:pPr>
  </w:style>
  <w:style w:type="paragraph" w:styleId="Sraassunumeriais3">
    <w:name w:val="List Number 3"/>
    <w:basedOn w:val="prastasis"/>
    <w:uiPriority w:val="99"/>
    <w:unhideWhenUsed/>
    <w:rsid w:val="0029639D"/>
    <w:pPr>
      <w:numPr>
        <w:numId w:val="7"/>
      </w:numPr>
      <w:contextualSpacing/>
    </w:pPr>
  </w:style>
  <w:style w:type="paragraph" w:styleId="Sraotsinys">
    <w:name w:val="List Continue"/>
    <w:basedOn w:val="prastasis"/>
    <w:uiPriority w:val="99"/>
    <w:unhideWhenUsed/>
    <w:rsid w:val="0029639D"/>
    <w:pPr>
      <w:spacing w:after="120"/>
      <w:ind w:left="360"/>
      <w:contextualSpacing/>
    </w:pPr>
  </w:style>
  <w:style w:type="paragraph" w:styleId="Sraotsinys2">
    <w:name w:val="List Continue 2"/>
    <w:basedOn w:val="prastasis"/>
    <w:uiPriority w:val="99"/>
    <w:unhideWhenUsed/>
    <w:rsid w:val="0029639D"/>
    <w:pPr>
      <w:spacing w:after="120"/>
      <w:ind w:left="720"/>
      <w:contextualSpacing/>
    </w:pPr>
  </w:style>
  <w:style w:type="paragraph" w:styleId="Sraotsinys3">
    <w:name w:val="List Continue 3"/>
    <w:basedOn w:val="prastasis"/>
    <w:uiPriority w:val="99"/>
    <w:unhideWhenUsed/>
    <w:rsid w:val="0029639D"/>
    <w:pPr>
      <w:spacing w:after="120"/>
      <w:ind w:left="1080"/>
      <w:contextualSpacing/>
    </w:pPr>
  </w:style>
  <w:style w:type="paragraph" w:styleId="Makrokomandostekstas">
    <w:name w:val="macro"/>
    <w:link w:val="MakrokomandostekstasDiagrama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mandostekstasDiagrama">
    <w:name w:val="Makrokomandos tekstas Diagrama"/>
    <w:basedOn w:val="Numatytasispastraiposriftas"/>
    <w:link w:val="Makrokomandostekstas"/>
    <w:uiPriority w:val="99"/>
    <w:rsid w:val="0029639D"/>
    <w:rPr>
      <w:rFonts w:ascii="Courier" w:hAnsi="Courier"/>
      <w:sz w:val="20"/>
      <w:szCs w:val="20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C693F"/>
    <w:rPr>
      <w:i/>
      <w:iCs/>
      <w:color w:val="000000" w:themeColor="text1"/>
    </w:rPr>
  </w:style>
  <w:style w:type="character" w:customStyle="1" w:styleId="CitataDiagrama">
    <w:name w:val="Citata Diagrama"/>
    <w:basedOn w:val="Numatytasispastraiposriftas"/>
    <w:link w:val="Citata"/>
    <w:uiPriority w:val="29"/>
    <w:rsid w:val="00FC693F"/>
    <w:rPr>
      <w:i/>
      <w:iCs/>
      <w:color w:val="000000" w:themeColor="text1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ntrat">
    <w:name w:val="caption"/>
    <w:basedOn w:val="prastasis"/>
    <w:next w:val="prastasis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Grietas">
    <w:name w:val="Strong"/>
    <w:basedOn w:val="Numatytasispastraiposriftas"/>
    <w:uiPriority w:val="22"/>
    <w:qFormat/>
    <w:rsid w:val="00FC693F"/>
    <w:rPr>
      <w:b/>
      <w:bCs/>
    </w:rPr>
  </w:style>
  <w:style w:type="character" w:styleId="Emfaz">
    <w:name w:val="Emphasis"/>
    <w:basedOn w:val="Numatytasispastraiposriftas"/>
    <w:uiPriority w:val="20"/>
    <w:qFormat/>
    <w:rsid w:val="00FC693F"/>
    <w:rPr>
      <w:i/>
      <w:iCs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C693F"/>
    <w:rPr>
      <w:b/>
      <w:bCs/>
      <w:i/>
      <w:iCs/>
      <w:color w:val="4F81BD" w:themeColor="accent1"/>
    </w:rPr>
  </w:style>
  <w:style w:type="character" w:styleId="Nerykuspabraukimas">
    <w:name w:val="Subtle Emphasis"/>
    <w:basedOn w:val="Numatytasispastraiposriftas"/>
    <w:uiPriority w:val="19"/>
    <w:qFormat/>
    <w:rsid w:val="00FC693F"/>
    <w:rPr>
      <w:i/>
      <w:iCs/>
      <w:color w:val="808080" w:themeColor="text1" w:themeTint="7F"/>
    </w:rPr>
  </w:style>
  <w:style w:type="character" w:styleId="Rykuspabraukimas">
    <w:name w:val="Intense Emphasis"/>
    <w:basedOn w:val="Numatytasispastraiposriftas"/>
    <w:uiPriority w:val="21"/>
    <w:qFormat/>
    <w:rsid w:val="00FC693F"/>
    <w:rPr>
      <w:b/>
      <w:bCs/>
      <w:i/>
      <w:iCs/>
      <w:color w:val="4F81BD" w:themeColor="accent1"/>
    </w:rPr>
  </w:style>
  <w:style w:type="character" w:styleId="Nerykinuoroda">
    <w:name w:val="Subtle Reference"/>
    <w:basedOn w:val="Numatytasispastraiposriftas"/>
    <w:uiPriority w:val="31"/>
    <w:qFormat/>
    <w:rsid w:val="00FC693F"/>
    <w:rPr>
      <w:smallCaps/>
      <w:color w:val="C0504D" w:themeColor="accent2"/>
      <w:u w:val="single"/>
    </w:rPr>
  </w:style>
  <w:style w:type="character" w:styleId="Rykinuoroda">
    <w:name w:val="Intense Reference"/>
    <w:basedOn w:val="Numatytasispastraiposriftas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Knygospavadinimas">
    <w:name w:val="Book Title"/>
    <w:basedOn w:val="Numatytasispastraiposriftas"/>
    <w:uiPriority w:val="33"/>
    <w:qFormat/>
    <w:rsid w:val="00FC693F"/>
    <w:rPr>
      <w:b/>
      <w:bCs/>
      <w:smallCaps/>
      <w:spacing w:val="5"/>
    </w:rPr>
  </w:style>
  <w:style w:type="paragraph" w:styleId="Turinioantrat">
    <w:name w:val="TOC Heading"/>
    <w:basedOn w:val="Antrat1"/>
    <w:next w:val="prastasis"/>
    <w:uiPriority w:val="39"/>
    <w:semiHidden/>
    <w:unhideWhenUsed/>
    <w:qFormat/>
    <w:rsid w:val="00FC693F"/>
    <w:pPr>
      <w:outlineLvl w:val="9"/>
    </w:pPr>
  </w:style>
  <w:style w:type="table" w:styleId="Lentelstinklelis">
    <w:name w:val="Table Grid"/>
    <w:basedOn w:val="prastojilente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viesusisspalvinimas">
    <w:name w:val="Light Shading"/>
    <w:basedOn w:val="prastojilente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viesusspalvinimas1parykinimas">
    <w:name w:val="Light Shading Accent 1"/>
    <w:basedOn w:val="prastojilente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viesusspalvinimas2parykinimas">
    <w:name w:val="Light Shading Accent 2"/>
    <w:basedOn w:val="prastojilente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viesusspalvinimas3parykinimas">
    <w:name w:val="Light Shading Accent 3"/>
    <w:basedOn w:val="prastojilente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viesusspalvinimas4parykinimas">
    <w:name w:val="Light Shading Accent 4"/>
    <w:basedOn w:val="prastojilente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viesusspalvinimas5parykinimas">
    <w:name w:val="Light Shading Accent 5"/>
    <w:basedOn w:val="prastojilente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viesusspalvinimas6parykinimas">
    <w:name w:val="Light Shading Accent 6"/>
    <w:basedOn w:val="prastojilente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viesussraas">
    <w:name w:val="Light List"/>
    <w:basedOn w:val="prastojilente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viesussraas1parykinimas">
    <w:name w:val="Light List Accent 1"/>
    <w:basedOn w:val="prastojilente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viesussraas2parykinimas">
    <w:name w:val="Light List Accent 2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viesussraas3parykinimas">
    <w:name w:val="Light List Accent 3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viesussraas4parykinimas">
    <w:name w:val="Light List Accent 4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viesussraas5parykinimas">
    <w:name w:val="Light List Accent 5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viesussraas6parykinimas">
    <w:name w:val="Light List Accent 6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viesustinklelis">
    <w:name w:val="Light Grid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viesustinklelis1parykinimas">
    <w:name w:val="Light Grid Accent 1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viesustinklelis2parykinimas">
    <w:name w:val="Light Grid Accent 2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viesustinklelis3parykinimas">
    <w:name w:val="Light Grid Accent 3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viesustinklelis4parykinimas">
    <w:name w:val="Light Grid Accent 4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viesustinklelis5parykinimas">
    <w:name w:val="Light Grid Accent 5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viesustinklelis6parykinimas">
    <w:name w:val="Light Grid Accent 6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vidutinisspalvinimas">
    <w:name w:val="Medium Shading 1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1parykinimas">
    <w:name w:val="Medium Shading 1 Accent 1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2parykinimas">
    <w:name w:val="Medium Shading 1 Accent 2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3parykinimas">
    <w:name w:val="Medium Shading 1 Accent 3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4parykinimas">
    <w:name w:val="Medium Shading 1 Accent 4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5parykinimas">
    <w:name w:val="Medium Shading 1 Accent 5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6parykinimas">
    <w:name w:val="Medium Shading 1 Accent 6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vidutinisspalvinimas">
    <w:name w:val="Medium Shading 2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1parykinimas">
    <w:name w:val="Medium Shading 2 Accent 1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2parykinimas">
    <w:name w:val="Medium Shading 2 Accent 2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3parykinimas">
    <w:name w:val="Medium Shading 2 Accent 3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4parykinimas">
    <w:name w:val="Medium Shading 2 Accent 4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5parykinimas">
    <w:name w:val="Medium Shading 2 Accent 5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6parykinimas">
    <w:name w:val="Medium Shading 2 Accent 6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vidutinissraas">
    <w:name w:val="Medium List 1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vidutinissraas1parykinimas">
    <w:name w:val="Medium List 1 Accent 1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vidutinissraas2parykinimas">
    <w:name w:val="Medium List 1 Accent 2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vidutinissraas3parykinimas">
    <w:name w:val="Medium List 1 Accent 3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vidutinissraas4parykinimas">
    <w:name w:val="Medium List 1 Accent 4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vidutinissraas5parykinimas">
    <w:name w:val="Medium List 1 Accent 5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vidutinissraas6parykinimas">
    <w:name w:val="Medium List 1 Accent 6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vidutinissraas">
    <w:name w:val="Medium List 2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1parykinimas">
    <w:name w:val="Medium List 2 Accent 1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2parykinimas">
    <w:name w:val="Medium List 2 Accent 2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3parykinimas">
    <w:name w:val="Medium List 2 Accent 3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4parykinimas">
    <w:name w:val="Medium List 2 Accent 4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5parykinimas">
    <w:name w:val="Medium List 2 Accent 5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6parykinimas">
    <w:name w:val="Medium List 2 Accent 6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vidutinistinklelis">
    <w:name w:val="Medium Grid 1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vidutinistinklelis1parykinimas">
    <w:name w:val="Medium Grid 1 Accent 1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vidutinistinklelis2parykinimas">
    <w:name w:val="Medium Grid 1 Accent 2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vidutinistinklelis3parykinimas">
    <w:name w:val="Medium Grid 1 Accent 3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vidutinistinklelis4parykinimas">
    <w:name w:val="Medium Grid 1 Accent 4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vidutinistinklelis5parykinimas">
    <w:name w:val="Medium Grid 1 Accent 5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vidutinistinklelis6parykinimas">
    <w:name w:val="Medium Grid 1 Accent 6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vidutinistinklelis">
    <w:name w:val="Medium Grid 2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1parykinimas">
    <w:name w:val="Medium Grid 2 Accent 1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2parykinimas">
    <w:name w:val="Medium Grid 2 Accent 2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3parykinimas">
    <w:name w:val="Medium Grid 2 Accent 3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4parykinimas">
    <w:name w:val="Medium Grid 2 Accent 4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5parykinimas">
    <w:name w:val="Medium Grid 2 Accent 5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6parykinimas">
    <w:name w:val="Medium Grid 2 Accent 6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vidutinistinklelis">
    <w:name w:val="Medium Grid 3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vidutinistinklelis1parykinimas">
    <w:name w:val="Medium Grid 3 Accent 1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vidutinistinklelis2parykinimas">
    <w:name w:val="Medium Grid 3 Accent 2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vidutinistinklelis3parykinimas">
    <w:name w:val="Medium Grid 3 Accent 3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vidutinistinklelis4parykinimas">
    <w:name w:val="Medium Grid 3 Accent 4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vidutinistinklelis5parykinimas">
    <w:name w:val="Medium Grid 3 Accent 5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vidutinistinklelis6parykinimas">
    <w:name w:val="Medium Grid 3 Accent 6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amsussraas">
    <w:name w:val="Dark List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amsussraas1parykinimas">
    <w:name w:val="Dark List Accent 1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amsussraas2parykinimas">
    <w:name w:val="Dark List Accent 2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amsussraas3parykinimas">
    <w:name w:val="Dark List Accent 3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amsussraas4parykinimas">
    <w:name w:val="Dark List Accent 4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amsussraas5parykinimas">
    <w:name w:val="Dark List Accent 5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amsussraas6parykinimas">
    <w:name w:val="Dark List Accent 6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palvotasspalvinimas">
    <w:name w:val="Colorful Shading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1parykinimas">
    <w:name w:val="Colorful Shading Accent 1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2parykinimas">
    <w:name w:val="Colorful Shading Accent 2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3parykinimas">
    <w:name w:val="Colorful Shading Accent 3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palvotasspalvinimas4parykinimas">
    <w:name w:val="Colorful Shading Accent 4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5parykinimas">
    <w:name w:val="Colorful Shading Accent 5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6parykinimas">
    <w:name w:val="Colorful Shading Accent 6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raas">
    <w:name w:val="Colorful List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palvotassraas1parykinimas">
    <w:name w:val="Colorful List Accent 1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Spalvotassraas2parykinimas">
    <w:name w:val="Colorful List Accent 2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Spalvotassraas3parykinimas">
    <w:name w:val="Colorful List Accent 3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Spalvotassraas4parykinimas">
    <w:name w:val="Colorful List Accent 4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Spalvotassraas5parykinimas">
    <w:name w:val="Colorful List Accent 5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Spalvotassraas6parykinimas">
    <w:name w:val="Colorful List Accent 6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Spalvotastinklelis">
    <w:name w:val="Colorful Grid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palvotastinklelis1parykinimas">
    <w:name w:val="Colorful Grid Accent 1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palvotastinklelis2parykinimas">
    <w:name w:val="Colorful Grid Accent 2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palvotastinklelis3parykinimas">
    <w:name w:val="Colorful Grid Accent 3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palvotastinklelis4parykinimas">
    <w:name w:val="Colorful Grid Accent 4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palvotastinklelis5parykinimas">
    <w:name w:val="Colorful Grid Accent 5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palvotastinklelis6parykinimas">
    <w:name w:val="Colorful Grid Accent 6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58</Words>
  <Characters>337</Characters>
  <Application>Microsoft Office Word</Application>
  <DocSecurity>0</DocSecurity>
  <Lines>2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Giedrius Pakalka</cp:lastModifiedBy>
  <cp:revision>2</cp:revision>
  <cp:lastPrinted>2025-05-20T11:20:00Z</cp:lastPrinted>
  <dcterms:created xsi:type="dcterms:W3CDTF">2025-06-11T12:08:00Z</dcterms:created>
  <dcterms:modified xsi:type="dcterms:W3CDTF">2025-06-11T12:08:00Z</dcterms:modified>
  <cp:category/>
</cp:coreProperties>
</file>